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472FD" w14:textId="5C45508B" w:rsidR="006F71A2" w:rsidRDefault="006F71A2" w:rsidP="006F71A2">
      <w:pPr>
        <w:jc w:val="center"/>
      </w:pPr>
      <w:r>
        <w:rPr>
          <w:b/>
          <w:sz w:val="32"/>
        </w:rPr>
        <w:t>Personal Statement</w:t>
      </w:r>
    </w:p>
    <w:p w14:paraId="5B8526BE" w14:textId="77777777" w:rsidR="00180DB0" w:rsidRDefault="00180DB0" w:rsidP="00180DB0">
      <w:pPr>
        <w:spacing w:after="140" w:line="252" w:lineRule="auto"/>
      </w:pPr>
      <w:r>
        <w:rPr>
          <w:sz w:val="21"/>
        </w:rPr>
        <w:t>Please answer all three questions below. Each response must not exceed 1,000 characters.</w:t>
      </w:r>
    </w:p>
    <w:tbl>
      <w:tblPr>
        <w:tblW w:w="8640" w:type="dxa"/>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8640"/>
      </w:tblGrid>
      <w:tr w:rsidR="00180DB0" w14:paraId="2217605E" w14:textId="77777777" w:rsidTr="007E35FF">
        <w:trPr>
          <w:jc w:val="center"/>
        </w:trPr>
        <w:tc>
          <w:tcPr>
            <w:tcW w:w="8640" w:type="dxa"/>
            <w:shd w:val="clear" w:color="auto" w:fill="F2F2F2"/>
            <w:tcMar>
              <w:top w:w="70" w:type="dxa"/>
              <w:left w:w="110" w:type="dxa"/>
              <w:bottom w:w="70" w:type="dxa"/>
              <w:right w:w="110" w:type="dxa"/>
            </w:tcMar>
            <w:vAlign w:val="center"/>
          </w:tcPr>
          <w:p w14:paraId="1E2C3C70" w14:textId="77777777" w:rsidR="00180DB0" w:rsidRDefault="00180DB0" w:rsidP="007E35FF">
            <w:pPr>
              <w:spacing w:after="0" w:line="240" w:lineRule="auto"/>
            </w:pPr>
            <w:r>
              <w:rPr>
                <w:sz w:val="19"/>
              </w:rPr>
              <w:t>1. Describe your most important intellectual experience and accomplishment to date, or an issue of personal, local, national, or international concern and its importance to you. (Within 1,000 characters)</w:t>
            </w:r>
          </w:p>
        </w:tc>
      </w:tr>
      <w:tr w:rsidR="00180DB0" w14:paraId="1690D28A" w14:textId="77777777" w:rsidTr="007E35FF">
        <w:trPr>
          <w:trHeight w:hRule="exact" w:val="2045"/>
          <w:jc w:val="center"/>
        </w:trPr>
        <w:tc>
          <w:tcPr>
            <w:tcW w:w="8640" w:type="dxa"/>
            <w:tcMar>
              <w:top w:w="90" w:type="dxa"/>
              <w:left w:w="110" w:type="dxa"/>
              <w:bottom w:w="80" w:type="dxa"/>
              <w:right w:w="110" w:type="dxa"/>
            </w:tcMar>
          </w:tcPr>
          <w:p w14:paraId="75D8BB28" w14:textId="77777777" w:rsidR="00180DB0" w:rsidRDefault="00180DB0" w:rsidP="007E35FF">
            <w:pPr>
              <w:spacing w:after="0" w:line="240" w:lineRule="auto"/>
            </w:pPr>
            <w:r>
              <w:rPr>
                <w:i/>
                <w:color w:val="808080"/>
                <w:sz w:val="19"/>
              </w:rPr>
              <w:t>[Type your response here.]</w:t>
            </w:r>
          </w:p>
        </w:tc>
      </w:tr>
    </w:tbl>
    <w:p w14:paraId="4CE9A5EA" w14:textId="77777777" w:rsidR="00180DB0" w:rsidRDefault="00180DB0" w:rsidP="00180DB0">
      <w:pPr>
        <w:spacing w:after="80" w:line="240" w:lineRule="auto"/>
      </w:pPr>
    </w:p>
    <w:tbl>
      <w:tblPr>
        <w:tblW w:w="8640" w:type="dxa"/>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8640"/>
      </w:tblGrid>
      <w:tr w:rsidR="00180DB0" w14:paraId="157B06AC" w14:textId="77777777" w:rsidTr="007E35FF">
        <w:trPr>
          <w:jc w:val="center"/>
        </w:trPr>
        <w:tc>
          <w:tcPr>
            <w:tcW w:w="8640" w:type="dxa"/>
            <w:shd w:val="clear" w:color="auto" w:fill="F2F2F2"/>
            <w:tcMar>
              <w:top w:w="70" w:type="dxa"/>
              <w:left w:w="110" w:type="dxa"/>
              <w:bottom w:w="70" w:type="dxa"/>
              <w:right w:w="110" w:type="dxa"/>
            </w:tcMar>
            <w:vAlign w:val="center"/>
          </w:tcPr>
          <w:p w14:paraId="3A8EDB2C" w14:textId="77777777" w:rsidR="00180DB0" w:rsidRDefault="00180DB0" w:rsidP="007E35FF">
            <w:pPr>
              <w:spacing w:after="0" w:line="240" w:lineRule="auto"/>
            </w:pPr>
            <w:r>
              <w:rPr>
                <w:sz w:val="19"/>
              </w:rPr>
              <w:t>2. Describe why you are applying to the University of Seoul. (Within 1,000 characters)</w:t>
            </w:r>
          </w:p>
        </w:tc>
      </w:tr>
      <w:tr w:rsidR="00180DB0" w14:paraId="58E53D03" w14:textId="77777777" w:rsidTr="007E35FF">
        <w:trPr>
          <w:trHeight w:hRule="exact" w:val="2102"/>
          <w:jc w:val="center"/>
        </w:trPr>
        <w:tc>
          <w:tcPr>
            <w:tcW w:w="8640" w:type="dxa"/>
            <w:tcMar>
              <w:top w:w="90" w:type="dxa"/>
              <w:left w:w="110" w:type="dxa"/>
              <w:bottom w:w="80" w:type="dxa"/>
              <w:right w:w="110" w:type="dxa"/>
            </w:tcMar>
          </w:tcPr>
          <w:p w14:paraId="2BBBA63D" w14:textId="77777777" w:rsidR="00180DB0" w:rsidRDefault="00180DB0" w:rsidP="007E35FF">
            <w:pPr>
              <w:spacing w:after="0" w:line="240" w:lineRule="auto"/>
            </w:pPr>
            <w:r>
              <w:rPr>
                <w:i/>
                <w:color w:val="808080"/>
                <w:sz w:val="19"/>
              </w:rPr>
              <w:t>[Type your response here.]</w:t>
            </w:r>
          </w:p>
        </w:tc>
      </w:tr>
    </w:tbl>
    <w:p w14:paraId="6D628789" w14:textId="77777777" w:rsidR="00180DB0" w:rsidRDefault="00180DB0" w:rsidP="00180DB0">
      <w:pPr>
        <w:spacing w:after="80" w:line="240" w:lineRule="auto"/>
      </w:pPr>
    </w:p>
    <w:tbl>
      <w:tblPr>
        <w:tblW w:w="8640" w:type="dxa"/>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8640"/>
      </w:tblGrid>
      <w:tr w:rsidR="00180DB0" w14:paraId="46690F1F" w14:textId="77777777" w:rsidTr="007E35FF">
        <w:trPr>
          <w:jc w:val="center"/>
        </w:trPr>
        <w:tc>
          <w:tcPr>
            <w:tcW w:w="8640" w:type="dxa"/>
            <w:shd w:val="clear" w:color="auto" w:fill="F2F2F2"/>
            <w:tcMar>
              <w:top w:w="70" w:type="dxa"/>
              <w:left w:w="110" w:type="dxa"/>
              <w:bottom w:w="70" w:type="dxa"/>
              <w:right w:w="110" w:type="dxa"/>
            </w:tcMar>
            <w:vAlign w:val="center"/>
          </w:tcPr>
          <w:p w14:paraId="77F67EBD" w14:textId="77777777" w:rsidR="00180DB0" w:rsidRDefault="00180DB0" w:rsidP="007E35FF">
            <w:pPr>
              <w:spacing w:after="0" w:line="240" w:lineRule="auto"/>
            </w:pPr>
            <w:r>
              <w:rPr>
                <w:sz w:val="19"/>
              </w:rPr>
              <w:t>3. Describe your plan after you graduate from the University of Seoul, including how you will utilize what you learn. (Within 1,000 characters)</w:t>
            </w:r>
          </w:p>
        </w:tc>
      </w:tr>
      <w:tr w:rsidR="00180DB0" w14:paraId="13D8557B" w14:textId="77777777" w:rsidTr="007E35FF">
        <w:trPr>
          <w:trHeight w:hRule="exact" w:val="2102"/>
          <w:jc w:val="center"/>
        </w:trPr>
        <w:tc>
          <w:tcPr>
            <w:tcW w:w="8640" w:type="dxa"/>
            <w:tcMar>
              <w:top w:w="90" w:type="dxa"/>
              <w:left w:w="110" w:type="dxa"/>
              <w:bottom w:w="80" w:type="dxa"/>
              <w:right w:w="110" w:type="dxa"/>
            </w:tcMar>
          </w:tcPr>
          <w:p w14:paraId="4775F8D8" w14:textId="77777777" w:rsidR="00180DB0" w:rsidRDefault="00180DB0" w:rsidP="007E35FF">
            <w:pPr>
              <w:spacing w:after="0" w:line="240" w:lineRule="auto"/>
            </w:pPr>
            <w:r>
              <w:rPr>
                <w:i/>
                <w:color w:val="808080"/>
                <w:sz w:val="19"/>
              </w:rPr>
              <w:t>[Type your response here.]</w:t>
            </w:r>
          </w:p>
        </w:tc>
      </w:tr>
    </w:tbl>
    <w:p w14:paraId="221C6127" w14:textId="6CE8491B" w:rsidR="006F71A2" w:rsidRDefault="006F71A2">
      <w:pPr>
        <w:jc w:val="center"/>
        <w:rPr>
          <w:b/>
          <w:sz w:val="32"/>
        </w:rPr>
      </w:pPr>
    </w:p>
    <w:p w14:paraId="26497D15" w14:textId="13E02C66" w:rsidR="006F71A2" w:rsidRDefault="006F71A2">
      <w:pPr>
        <w:jc w:val="center"/>
        <w:rPr>
          <w:b/>
          <w:sz w:val="32"/>
        </w:rPr>
      </w:pPr>
    </w:p>
    <w:p w14:paraId="1A141109" w14:textId="77777777" w:rsidR="006F71A2" w:rsidRDefault="006F71A2">
      <w:pPr>
        <w:jc w:val="center"/>
        <w:rPr>
          <w:b/>
          <w:sz w:val="32"/>
        </w:rPr>
      </w:pPr>
    </w:p>
    <w:p w14:paraId="13DBB8C8" w14:textId="74B563FC" w:rsidR="006F71A2" w:rsidRDefault="006F71A2">
      <w:pPr>
        <w:jc w:val="center"/>
        <w:rPr>
          <w:b/>
          <w:sz w:val="32"/>
        </w:rPr>
      </w:pPr>
    </w:p>
    <w:p w14:paraId="6DC9AA6A" w14:textId="33632F09" w:rsidR="00180DB0" w:rsidRDefault="00180DB0">
      <w:pPr>
        <w:jc w:val="center"/>
        <w:rPr>
          <w:b/>
          <w:sz w:val="32"/>
        </w:rPr>
      </w:pPr>
    </w:p>
    <w:p w14:paraId="52AAE893" w14:textId="77777777" w:rsidR="00180DB0" w:rsidRDefault="00180DB0" w:rsidP="00180DB0">
      <w:pPr>
        <w:spacing w:after="80" w:line="240" w:lineRule="auto"/>
        <w:jc w:val="center"/>
      </w:pPr>
      <w:r>
        <w:rPr>
          <w:rFonts w:cs="Times New Roman"/>
          <w:b/>
          <w:sz w:val="32"/>
        </w:rPr>
        <w:lastRenderedPageBreak/>
        <w:t>Master's Thesis Information</w:t>
      </w:r>
    </w:p>
    <w:p w14:paraId="01A92EF1" w14:textId="77777777" w:rsidR="00180DB0" w:rsidRDefault="00180DB0" w:rsidP="00180DB0">
      <w:pPr>
        <w:spacing w:after="160" w:line="240" w:lineRule="auto"/>
        <w:jc w:val="center"/>
      </w:pPr>
      <w:r>
        <w:rPr>
          <w:rFonts w:cs="Times New Roman"/>
          <w:sz w:val="24"/>
        </w:rPr>
        <w:t>(Required for Application)</w:t>
      </w:r>
    </w:p>
    <w:p w14:paraId="527A775E" w14:textId="77777777" w:rsidR="00180DB0" w:rsidRDefault="00180DB0" w:rsidP="00180DB0">
      <w:pPr>
        <w:spacing w:after="140" w:line="252" w:lineRule="auto"/>
      </w:pPr>
      <w:r>
        <w:rPr>
          <w:rFonts w:cs="Times New Roman"/>
          <w:sz w:val="21"/>
        </w:rPr>
        <w:t>Please provide information on the thesis completed during your master's degree. The thesis title and summary must be written in English.</w:t>
      </w:r>
    </w:p>
    <w:tbl>
      <w:tblPr>
        <w:tblStyle w:val="af9"/>
        <w:tblW w:w="0" w:type="auto"/>
        <w:tblLook w:val="04A0" w:firstRow="1" w:lastRow="0" w:firstColumn="1" w:lastColumn="0" w:noHBand="0" w:noVBand="1"/>
      </w:tblPr>
      <w:tblGrid>
        <w:gridCol w:w="2805"/>
        <w:gridCol w:w="5825"/>
      </w:tblGrid>
      <w:tr w:rsidR="00180DB0" w14:paraId="1B3EA893" w14:textId="77777777" w:rsidTr="007E35FF">
        <w:trPr>
          <w:cantSplit/>
          <w:trHeight w:hRule="exact" w:val="432"/>
        </w:trPr>
        <w:tc>
          <w:tcPr>
            <w:tcW w:w="2865" w:type="dxa"/>
            <w:tcMar>
              <w:top w:w="65" w:type="dxa"/>
              <w:left w:w="90" w:type="dxa"/>
              <w:bottom w:w="65" w:type="dxa"/>
              <w:right w:w="90" w:type="dxa"/>
            </w:tcMar>
            <w:vAlign w:val="center"/>
          </w:tcPr>
          <w:p w14:paraId="3F42243F" w14:textId="77777777" w:rsidR="00180DB0" w:rsidRPr="001E1561" w:rsidRDefault="00180DB0" w:rsidP="007E35FF">
            <w:pPr>
              <w:jc w:val="center"/>
              <w:rPr>
                <w:b/>
              </w:rPr>
            </w:pPr>
            <w:r>
              <w:rPr>
                <w:rFonts w:cs="Times New Roman"/>
                <w:b/>
                <w:sz w:val="21"/>
              </w:rPr>
              <w:t>Full Name</w:t>
            </w:r>
          </w:p>
        </w:tc>
        <w:tc>
          <w:tcPr>
            <w:tcW w:w="5991" w:type="dxa"/>
            <w:tcMar>
              <w:top w:w="65" w:type="dxa"/>
              <w:left w:w="100" w:type="dxa"/>
              <w:bottom w:w="65" w:type="dxa"/>
              <w:right w:w="100" w:type="dxa"/>
            </w:tcMar>
            <w:vAlign w:val="center"/>
          </w:tcPr>
          <w:p w14:paraId="677554AF" w14:textId="77777777" w:rsidR="00180DB0" w:rsidRDefault="00180DB0" w:rsidP="007E35FF"/>
        </w:tc>
      </w:tr>
      <w:tr w:rsidR="00180DB0" w14:paraId="7C52BF1A" w14:textId="77777777" w:rsidTr="007E35FF">
        <w:trPr>
          <w:cantSplit/>
          <w:trHeight w:hRule="exact" w:val="432"/>
        </w:trPr>
        <w:tc>
          <w:tcPr>
            <w:tcW w:w="2865" w:type="dxa"/>
            <w:tcMar>
              <w:top w:w="65" w:type="dxa"/>
              <w:left w:w="90" w:type="dxa"/>
              <w:bottom w:w="65" w:type="dxa"/>
              <w:right w:w="90" w:type="dxa"/>
            </w:tcMar>
            <w:vAlign w:val="center"/>
          </w:tcPr>
          <w:p w14:paraId="4DD5D190" w14:textId="77777777" w:rsidR="00180DB0" w:rsidRPr="001E1561" w:rsidRDefault="00180DB0" w:rsidP="007E35FF">
            <w:pPr>
              <w:jc w:val="center"/>
              <w:rPr>
                <w:b/>
              </w:rPr>
            </w:pPr>
            <w:r>
              <w:rPr>
                <w:rFonts w:cs="Times New Roman"/>
                <w:b/>
                <w:sz w:val="21"/>
              </w:rPr>
              <w:t>Nationality</w:t>
            </w:r>
          </w:p>
        </w:tc>
        <w:tc>
          <w:tcPr>
            <w:tcW w:w="5991" w:type="dxa"/>
            <w:tcMar>
              <w:top w:w="65" w:type="dxa"/>
              <w:left w:w="100" w:type="dxa"/>
              <w:bottom w:w="65" w:type="dxa"/>
              <w:right w:w="100" w:type="dxa"/>
            </w:tcMar>
            <w:vAlign w:val="center"/>
          </w:tcPr>
          <w:p w14:paraId="1ED56A11" w14:textId="77777777" w:rsidR="00180DB0" w:rsidRDefault="00180DB0" w:rsidP="007E35FF"/>
        </w:tc>
      </w:tr>
      <w:tr w:rsidR="00180DB0" w14:paraId="6B97D4F7" w14:textId="77777777" w:rsidTr="007E35FF">
        <w:trPr>
          <w:cantSplit/>
          <w:trHeight w:hRule="exact" w:val="1296"/>
        </w:trPr>
        <w:tc>
          <w:tcPr>
            <w:tcW w:w="2865" w:type="dxa"/>
            <w:tcMar>
              <w:top w:w="65" w:type="dxa"/>
              <w:left w:w="90" w:type="dxa"/>
              <w:bottom w:w="65" w:type="dxa"/>
              <w:right w:w="90" w:type="dxa"/>
            </w:tcMar>
          </w:tcPr>
          <w:p w14:paraId="0D7A39BE" w14:textId="77777777" w:rsidR="00180DB0" w:rsidRPr="001E1561" w:rsidRDefault="00180DB0" w:rsidP="007E35FF">
            <w:pPr>
              <w:jc w:val="center"/>
              <w:rPr>
                <w:b/>
              </w:rPr>
            </w:pPr>
            <w:r>
              <w:rPr>
                <w:rFonts w:cs="Times New Roman"/>
                <w:b/>
                <w:sz w:val="21"/>
              </w:rPr>
              <w:t>Master's Thesis Title</w:t>
            </w:r>
            <w:r>
              <w:rPr>
                <w:rFonts w:cs="Times New Roman"/>
                <w:b/>
                <w:sz w:val="21"/>
              </w:rPr>
              <w:br/>
              <w:t>(in English)</w:t>
            </w:r>
          </w:p>
        </w:tc>
        <w:tc>
          <w:tcPr>
            <w:tcW w:w="5991" w:type="dxa"/>
            <w:tcMar>
              <w:top w:w="80" w:type="dxa"/>
              <w:left w:w="100" w:type="dxa"/>
              <w:bottom w:w="65" w:type="dxa"/>
              <w:right w:w="100" w:type="dxa"/>
            </w:tcMar>
          </w:tcPr>
          <w:p w14:paraId="2505D3B7" w14:textId="77777777" w:rsidR="00180DB0" w:rsidRPr="001E1561" w:rsidRDefault="00180DB0" w:rsidP="007E35FF">
            <w:pPr>
              <w:rPr>
                <w:i/>
                <w:color w:val="808080" w:themeColor="background1" w:themeShade="80"/>
                <w:sz w:val="20"/>
              </w:rPr>
            </w:pPr>
            <w:r>
              <w:rPr>
                <w:rFonts w:cs="Times New Roman"/>
                <w:i/>
                <w:color w:val="808080"/>
                <w:sz w:val="21"/>
              </w:rPr>
              <w:t>Please provide the official English title of your master's thesis.</w:t>
            </w:r>
          </w:p>
        </w:tc>
      </w:tr>
      <w:tr w:rsidR="00180DB0" w14:paraId="6443FC2C" w14:textId="77777777" w:rsidTr="007E35FF">
        <w:trPr>
          <w:cantSplit/>
          <w:trHeight w:hRule="exact" w:val="1080"/>
        </w:trPr>
        <w:tc>
          <w:tcPr>
            <w:tcW w:w="2865" w:type="dxa"/>
            <w:tcMar>
              <w:top w:w="65" w:type="dxa"/>
              <w:left w:w="90" w:type="dxa"/>
              <w:bottom w:w="65" w:type="dxa"/>
              <w:right w:w="90" w:type="dxa"/>
            </w:tcMar>
          </w:tcPr>
          <w:p w14:paraId="3AD1FE7E" w14:textId="77777777" w:rsidR="00180DB0" w:rsidRPr="001E1561" w:rsidRDefault="00180DB0" w:rsidP="007E35FF">
            <w:pPr>
              <w:jc w:val="center"/>
              <w:rPr>
                <w:b/>
              </w:rPr>
            </w:pPr>
            <w:r>
              <w:rPr>
                <w:rFonts w:cs="Times New Roman"/>
                <w:b/>
                <w:sz w:val="21"/>
              </w:rPr>
              <w:t>Thesis Advisor</w:t>
            </w:r>
          </w:p>
        </w:tc>
        <w:tc>
          <w:tcPr>
            <w:tcW w:w="5991" w:type="dxa"/>
            <w:tcMar>
              <w:top w:w="80" w:type="dxa"/>
              <w:left w:w="100" w:type="dxa"/>
              <w:bottom w:w="65" w:type="dxa"/>
              <w:right w:w="100" w:type="dxa"/>
            </w:tcMar>
          </w:tcPr>
          <w:p w14:paraId="251CFDDE" w14:textId="77777777" w:rsidR="00180DB0" w:rsidRPr="001E1561" w:rsidRDefault="00180DB0" w:rsidP="007E35FF">
            <w:pPr>
              <w:rPr>
                <w:i/>
                <w:color w:val="808080" w:themeColor="background1" w:themeShade="80"/>
                <w:sz w:val="20"/>
              </w:rPr>
            </w:pPr>
            <w:r>
              <w:rPr>
                <w:rFonts w:cs="Times New Roman"/>
                <w:i/>
                <w:color w:val="808080"/>
                <w:sz w:val="21"/>
              </w:rPr>
              <w:t>Please provide your thesis advisor's full name and institutional affiliation.</w:t>
            </w:r>
          </w:p>
        </w:tc>
      </w:tr>
      <w:tr w:rsidR="00180DB0" w14:paraId="075EBA6D" w14:textId="77777777" w:rsidTr="00180DB0">
        <w:trPr>
          <w:cantSplit/>
          <w:trHeight w:hRule="exact" w:val="7816"/>
        </w:trPr>
        <w:tc>
          <w:tcPr>
            <w:tcW w:w="2865" w:type="dxa"/>
            <w:tcMar>
              <w:top w:w="65" w:type="dxa"/>
              <w:left w:w="90" w:type="dxa"/>
              <w:bottom w:w="65" w:type="dxa"/>
              <w:right w:w="90" w:type="dxa"/>
            </w:tcMar>
          </w:tcPr>
          <w:p w14:paraId="1F2E0B9D" w14:textId="77777777" w:rsidR="00180DB0" w:rsidRPr="001E1561" w:rsidRDefault="00180DB0" w:rsidP="007E35FF">
            <w:pPr>
              <w:jc w:val="center"/>
              <w:rPr>
                <w:b/>
              </w:rPr>
            </w:pPr>
            <w:r>
              <w:rPr>
                <w:rFonts w:cs="Times New Roman"/>
                <w:b/>
                <w:sz w:val="21"/>
              </w:rPr>
              <w:t>Thesis Summary</w:t>
            </w:r>
          </w:p>
        </w:tc>
        <w:tc>
          <w:tcPr>
            <w:tcW w:w="5991" w:type="dxa"/>
            <w:tcMar>
              <w:top w:w="80" w:type="dxa"/>
              <w:left w:w="100" w:type="dxa"/>
              <w:bottom w:w="65" w:type="dxa"/>
              <w:right w:w="100" w:type="dxa"/>
            </w:tcMar>
          </w:tcPr>
          <w:p w14:paraId="44804187" w14:textId="77777777" w:rsidR="00180DB0" w:rsidRPr="001E1561" w:rsidRDefault="00180DB0" w:rsidP="007E35FF">
            <w:pPr>
              <w:rPr>
                <w:i/>
                <w:color w:val="808080" w:themeColor="background1" w:themeShade="80"/>
                <w:sz w:val="20"/>
              </w:rPr>
            </w:pPr>
            <w:r>
              <w:rPr>
                <w:rFonts w:cs="Times New Roman"/>
                <w:i/>
                <w:color w:val="808080"/>
                <w:sz w:val="21"/>
              </w:rPr>
              <w:t>Please summarize the research background, objectives, methodology, key findings, and contribution of your master's thesis.</w:t>
            </w:r>
            <w:bookmarkStart w:id="0" w:name="_GoBack"/>
            <w:bookmarkEnd w:id="0"/>
          </w:p>
        </w:tc>
      </w:tr>
    </w:tbl>
    <w:p w14:paraId="3774F079" w14:textId="6DB05DCA" w:rsidR="00A840D6" w:rsidRDefault="002512E1" w:rsidP="00180DB0">
      <w:pPr>
        <w:jc w:val="center"/>
      </w:pPr>
      <w:r>
        <w:rPr>
          <w:b/>
          <w:sz w:val="32"/>
        </w:rPr>
        <w:lastRenderedPageBreak/>
        <w:t>Doctoral Research Plan</w:t>
      </w:r>
    </w:p>
    <w:p w14:paraId="1C3A18D7" w14:textId="6C4F3A2A" w:rsidR="00A840D6" w:rsidRDefault="008D0520">
      <w:pPr>
        <w:jc w:val="center"/>
      </w:pPr>
      <w:r>
        <w:t xml:space="preserve">(Required for </w:t>
      </w:r>
      <w:r w:rsidR="00B92DF1">
        <w:t>Application</w:t>
      </w:r>
      <w:r>
        <w:t>)</w:t>
      </w:r>
    </w:p>
    <w:p w14:paraId="7BD7C37F" w14:textId="77777777" w:rsidR="00A840D6" w:rsidRDefault="008D0520">
      <w:r>
        <w:t>Applicants should submit a concise research proposal outlining their proposed area of doctoral study. The proposal is intended to demonstrate the applicant’s academic interests, research capacity, and potential contribution to the field. Applicants are not expected to submit a finalized dissertation plan at the time of application.</w:t>
      </w:r>
    </w:p>
    <w:tbl>
      <w:tblPr>
        <w:tblStyle w:val="af9"/>
        <w:tblW w:w="0" w:type="auto"/>
        <w:tblLook w:val="04A0" w:firstRow="1" w:lastRow="0" w:firstColumn="1" w:lastColumn="0" w:noHBand="0" w:noVBand="1"/>
      </w:tblPr>
      <w:tblGrid>
        <w:gridCol w:w="2811"/>
        <w:gridCol w:w="5819"/>
      </w:tblGrid>
      <w:tr w:rsidR="00A840D6" w14:paraId="05FC4BE5" w14:textId="77777777" w:rsidTr="002512E1">
        <w:trPr>
          <w:trHeight w:val="350"/>
        </w:trPr>
        <w:tc>
          <w:tcPr>
            <w:tcW w:w="2865" w:type="dxa"/>
          </w:tcPr>
          <w:p w14:paraId="1F73E5B6" w14:textId="77777777" w:rsidR="00A840D6" w:rsidRPr="001E1561" w:rsidRDefault="008D0520" w:rsidP="001E1561">
            <w:pPr>
              <w:jc w:val="center"/>
              <w:rPr>
                <w:b/>
              </w:rPr>
            </w:pPr>
            <w:r w:rsidRPr="001E1561">
              <w:rPr>
                <w:b/>
              </w:rPr>
              <w:t>Full Name</w:t>
            </w:r>
          </w:p>
        </w:tc>
        <w:tc>
          <w:tcPr>
            <w:tcW w:w="5991" w:type="dxa"/>
          </w:tcPr>
          <w:p w14:paraId="3C403349" w14:textId="77777777" w:rsidR="00A840D6" w:rsidRDefault="00A840D6"/>
        </w:tc>
      </w:tr>
      <w:tr w:rsidR="00A840D6" w14:paraId="01BBD399" w14:textId="77777777" w:rsidTr="002512E1">
        <w:trPr>
          <w:trHeight w:val="399"/>
        </w:trPr>
        <w:tc>
          <w:tcPr>
            <w:tcW w:w="2865" w:type="dxa"/>
          </w:tcPr>
          <w:p w14:paraId="3AF83189" w14:textId="77777777" w:rsidR="00A840D6" w:rsidRPr="001E1561" w:rsidRDefault="008D0520" w:rsidP="001E1561">
            <w:pPr>
              <w:jc w:val="center"/>
              <w:rPr>
                <w:b/>
              </w:rPr>
            </w:pPr>
            <w:r w:rsidRPr="001E1561">
              <w:rPr>
                <w:b/>
              </w:rPr>
              <w:t>Nationality</w:t>
            </w:r>
          </w:p>
        </w:tc>
        <w:tc>
          <w:tcPr>
            <w:tcW w:w="5991" w:type="dxa"/>
          </w:tcPr>
          <w:p w14:paraId="5E912817" w14:textId="77777777" w:rsidR="00A840D6" w:rsidRDefault="00A840D6"/>
        </w:tc>
      </w:tr>
      <w:tr w:rsidR="00A840D6" w14:paraId="3F7305F5" w14:textId="77777777" w:rsidTr="001E1561">
        <w:trPr>
          <w:trHeight w:val="1379"/>
        </w:trPr>
        <w:tc>
          <w:tcPr>
            <w:tcW w:w="2865" w:type="dxa"/>
          </w:tcPr>
          <w:p w14:paraId="1DB154DF" w14:textId="77777777" w:rsidR="00A840D6" w:rsidRPr="001E1561" w:rsidRDefault="008D0520" w:rsidP="001E1561">
            <w:pPr>
              <w:jc w:val="center"/>
              <w:rPr>
                <w:b/>
              </w:rPr>
            </w:pPr>
            <w:r w:rsidRPr="001E1561">
              <w:rPr>
                <w:b/>
              </w:rPr>
              <w:t>Intended Area of Study</w:t>
            </w:r>
          </w:p>
        </w:tc>
        <w:tc>
          <w:tcPr>
            <w:tcW w:w="5991" w:type="dxa"/>
          </w:tcPr>
          <w:p w14:paraId="3711C302" w14:textId="77777777" w:rsidR="00A840D6" w:rsidRPr="001E1561" w:rsidRDefault="001E1561">
            <w:pPr>
              <w:rPr>
                <w:i/>
                <w:color w:val="808080" w:themeColor="background1" w:themeShade="80"/>
                <w:sz w:val="20"/>
              </w:rPr>
            </w:pPr>
            <w:r w:rsidRPr="001E1561">
              <w:rPr>
                <w:i/>
                <w:color w:val="808080" w:themeColor="background1" w:themeShade="80"/>
                <w:sz w:val="20"/>
              </w:rPr>
              <w:t>Please specify your intended field or area of doctoral study.</w:t>
            </w:r>
          </w:p>
        </w:tc>
      </w:tr>
      <w:tr w:rsidR="00A840D6" w14:paraId="256B8E25" w14:textId="77777777" w:rsidTr="001E1561">
        <w:trPr>
          <w:trHeight w:val="1413"/>
        </w:trPr>
        <w:tc>
          <w:tcPr>
            <w:tcW w:w="2865" w:type="dxa"/>
          </w:tcPr>
          <w:p w14:paraId="3AB866DD" w14:textId="77777777" w:rsidR="00A840D6" w:rsidRPr="001E1561" w:rsidRDefault="008D0520" w:rsidP="001E1561">
            <w:pPr>
              <w:jc w:val="center"/>
              <w:rPr>
                <w:b/>
              </w:rPr>
            </w:pPr>
            <w:r w:rsidRPr="001E1561">
              <w:rPr>
                <w:b/>
              </w:rPr>
              <w:t>Tentative Research Title</w:t>
            </w:r>
          </w:p>
        </w:tc>
        <w:tc>
          <w:tcPr>
            <w:tcW w:w="5991" w:type="dxa"/>
          </w:tcPr>
          <w:p w14:paraId="4F4F047A" w14:textId="77777777" w:rsidR="00A840D6" w:rsidRPr="001E1561" w:rsidRDefault="001E1561">
            <w:pPr>
              <w:rPr>
                <w:i/>
                <w:color w:val="808080" w:themeColor="background1" w:themeShade="80"/>
                <w:sz w:val="20"/>
              </w:rPr>
            </w:pPr>
            <w:r w:rsidRPr="001E1561">
              <w:rPr>
                <w:i/>
                <w:color w:val="808080" w:themeColor="background1" w:themeShade="80"/>
                <w:sz w:val="20"/>
              </w:rPr>
              <w:t>Please provide a tentative title for your proposed doctoral research. The title may be revised after admission.</w:t>
            </w:r>
            <w:r w:rsidRPr="001E1561">
              <w:rPr>
                <w:i/>
                <w:color w:val="808080" w:themeColor="background1" w:themeShade="80"/>
                <w:sz w:val="20"/>
              </w:rPr>
              <w:br/>
            </w:r>
          </w:p>
        </w:tc>
      </w:tr>
      <w:tr w:rsidR="00A840D6" w14:paraId="6D7CACB4" w14:textId="77777777" w:rsidTr="001E1561">
        <w:trPr>
          <w:trHeight w:val="1263"/>
        </w:trPr>
        <w:tc>
          <w:tcPr>
            <w:tcW w:w="2865" w:type="dxa"/>
          </w:tcPr>
          <w:p w14:paraId="2A38E268" w14:textId="77777777" w:rsidR="00A840D6" w:rsidRPr="001E1561" w:rsidRDefault="008D0520" w:rsidP="001E1561">
            <w:pPr>
              <w:jc w:val="center"/>
              <w:rPr>
                <w:b/>
              </w:rPr>
            </w:pPr>
            <w:r w:rsidRPr="001E1561">
              <w:rPr>
                <w:b/>
              </w:rPr>
              <w:t>Proposed Research Area</w:t>
            </w:r>
          </w:p>
        </w:tc>
        <w:tc>
          <w:tcPr>
            <w:tcW w:w="5991" w:type="dxa"/>
          </w:tcPr>
          <w:p w14:paraId="635275C3" w14:textId="77777777" w:rsidR="00A840D6" w:rsidRPr="001E1561" w:rsidRDefault="001E1561">
            <w:pPr>
              <w:rPr>
                <w:i/>
                <w:color w:val="808080" w:themeColor="background1" w:themeShade="80"/>
                <w:sz w:val="20"/>
              </w:rPr>
            </w:pPr>
            <w:r w:rsidRPr="001E1561">
              <w:rPr>
                <w:i/>
                <w:color w:val="808080" w:themeColor="background1" w:themeShade="80"/>
                <w:sz w:val="20"/>
              </w:rPr>
              <w:t>Please briefly describe the main topic or thematic area of your proposed research.</w:t>
            </w:r>
          </w:p>
        </w:tc>
      </w:tr>
      <w:tr w:rsidR="00A840D6" w14:paraId="0B7667B3" w14:textId="77777777" w:rsidTr="00000410">
        <w:trPr>
          <w:trHeight w:val="2401"/>
        </w:trPr>
        <w:tc>
          <w:tcPr>
            <w:tcW w:w="2865" w:type="dxa"/>
          </w:tcPr>
          <w:p w14:paraId="62FA60B0" w14:textId="77777777" w:rsidR="00A840D6" w:rsidRPr="001E1561" w:rsidRDefault="008D0520" w:rsidP="001E1561">
            <w:pPr>
              <w:jc w:val="center"/>
              <w:rPr>
                <w:b/>
              </w:rPr>
            </w:pPr>
            <w:r w:rsidRPr="001E1561">
              <w:rPr>
                <w:b/>
              </w:rPr>
              <w:t>Research Background and Significance</w:t>
            </w:r>
          </w:p>
        </w:tc>
        <w:tc>
          <w:tcPr>
            <w:tcW w:w="5991" w:type="dxa"/>
          </w:tcPr>
          <w:p w14:paraId="3A5C1DF9" w14:textId="77777777" w:rsidR="001E1561" w:rsidRPr="001E1561" w:rsidRDefault="001E1561" w:rsidP="001E1561">
            <w:pPr>
              <w:rPr>
                <w:i/>
                <w:color w:val="808080" w:themeColor="background1" w:themeShade="80"/>
                <w:sz w:val="20"/>
              </w:rPr>
            </w:pPr>
            <w:r w:rsidRPr="001E1561">
              <w:rPr>
                <w:i/>
                <w:color w:val="808080" w:themeColor="background1" w:themeShade="80"/>
                <w:sz w:val="20"/>
              </w:rPr>
              <w:t>Applicants may address:</w:t>
            </w:r>
          </w:p>
          <w:p w14:paraId="7AF6B1B8" w14:textId="77777777" w:rsidR="001E1561" w:rsidRPr="001E1561" w:rsidRDefault="001E1561" w:rsidP="001E1561">
            <w:pPr>
              <w:rPr>
                <w:i/>
                <w:color w:val="808080" w:themeColor="background1" w:themeShade="80"/>
                <w:sz w:val="20"/>
              </w:rPr>
            </w:pPr>
            <w:r w:rsidRPr="001E1561">
              <w:rPr>
                <w:rFonts w:hint="eastAsia"/>
                <w:i/>
                <w:color w:val="808080" w:themeColor="background1" w:themeShade="80"/>
                <w:sz w:val="20"/>
              </w:rPr>
              <w:t>•</w:t>
            </w:r>
            <w:r w:rsidRPr="001E1561">
              <w:rPr>
                <w:i/>
                <w:color w:val="808080" w:themeColor="background1" w:themeShade="80"/>
                <w:sz w:val="20"/>
              </w:rPr>
              <w:t xml:space="preserve"> Current policy, institutional, or academic challenges</w:t>
            </w:r>
          </w:p>
          <w:p w14:paraId="650CDEFF" w14:textId="77777777" w:rsidR="001E1561" w:rsidRPr="001E1561" w:rsidRDefault="001E1561" w:rsidP="001E1561">
            <w:pPr>
              <w:rPr>
                <w:i/>
                <w:color w:val="808080" w:themeColor="background1" w:themeShade="80"/>
                <w:sz w:val="20"/>
              </w:rPr>
            </w:pPr>
            <w:r w:rsidRPr="001E1561">
              <w:rPr>
                <w:rFonts w:hint="eastAsia"/>
                <w:i/>
                <w:color w:val="808080" w:themeColor="background1" w:themeShade="80"/>
                <w:sz w:val="20"/>
              </w:rPr>
              <w:t>•</w:t>
            </w:r>
            <w:r w:rsidRPr="001E1561">
              <w:rPr>
                <w:i/>
                <w:color w:val="808080" w:themeColor="background1" w:themeShade="80"/>
                <w:sz w:val="20"/>
              </w:rPr>
              <w:t xml:space="preserve"> Relevance to AI, digital governance, public administration, urban development, or related fields</w:t>
            </w:r>
          </w:p>
          <w:p w14:paraId="39D3BFEB" w14:textId="77777777" w:rsidR="00A840D6" w:rsidRPr="001E1561" w:rsidRDefault="001E1561" w:rsidP="001E1561">
            <w:pPr>
              <w:rPr>
                <w:i/>
                <w:color w:val="808080" w:themeColor="background1" w:themeShade="80"/>
                <w:sz w:val="20"/>
              </w:rPr>
            </w:pPr>
            <w:r w:rsidRPr="001E1561">
              <w:rPr>
                <w:rFonts w:hint="eastAsia"/>
                <w:i/>
                <w:color w:val="808080" w:themeColor="background1" w:themeShade="80"/>
                <w:sz w:val="20"/>
              </w:rPr>
              <w:t>•</w:t>
            </w:r>
            <w:r w:rsidRPr="001E1561">
              <w:rPr>
                <w:i/>
                <w:color w:val="808080" w:themeColor="background1" w:themeShade="80"/>
                <w:sz w:val="20"/>
              </w:rPr>
              <w:t xml:space="preserve"> Importance of the research topic in the applicant’s professional or national context</w:t>
            </w:r>
          </w:p>
        </w:tc>
      </w:tr>
      <w:tr w:rsidR="00A840D6" w14:paraId="3280756A" w14:textId="77777777" w:rsidTr="001E1561">
        <w:tc>
          <w:tcPr>
            <w:tcW w:w="2865" w:type="dxa"/>
          </w:tcPr>
          <w:p w14:paraId="587502E3" w14:textId="77777777" w:rsidR="00A840D6" w:rsidRPr="001E1561" w:rsidRDefault="008D0520" w:rsidP="001E1561">
            <w:pPr>
              <w:jc w:val="center"/>
              <w:rPr>
                <w:b/>
              </w:rPr>
            </w:pPr>
            <w:r w:rsidRPr="001E1561">
              <w:rPr>
                <w:b/>
              </w:rPr>
              <w:t>Research Questions and Objectives</w:t>
            </w:r>
          </w:p>
        </w:tc>
        <w:tc>
          <w:tcPr>
            <w:tcW w:w="5991" w:type="dxa"/>
          </w:tcPr>
          <w:p w14:paraId="1BFC9589" w14:textId="77777777" w:rsidR="00A840D6" w:rsidRDefault="001E1561">
            <w:pPr>
              <w:rPr>
                <w:i/>
                <w:color w:val="808080" w:themeColor="background1" w:themeShade="80"/>
                <w:sz w:val="20"/>
              </w:rPr>
            </w:pPr>
            <w:r w:rsidRPr="001E1561">
              <w:rPr>
                <w:i/>
                <w:color w:val="808080" w:themeColor="background1" w:themeShade="80"/>
                <w:sz w:val="20"/>
              </w:rPr>
              <w:t>Please identify the primary research question(s), objectives, or issues you intend to explore during the doctoral program. Applicants may describe the key problems, hypotheses, or policy concerns that motivate the proposed research.</w:t>
            </w:r>
          </w:p>
          <w:p w14:paraId="44015ECB" w14:textId="77777777" w:rsidR="00000410" w:rsidRDefault="00000410">
            <w:pPr>
              <w:rPr>
                <w:i/>
                <w:color w:val="808080" w:themeColor="background1" w:themeShade="80"/>
                <w:sz w:val="20"/>
              </w:rPr>
            </w:pPr>
          </w:p>
          <w:p w14:paraId="039E6A2A" w14:textId="77777777" w:rsidR="00000410" w:rsidRDefault="00000410">
            <w:pPr>
              <w:rPr>
                <w:i/>
                <w:color w:val="808080" w:themeColor="background1" w:themeShade="80"/>
                <w:sz w:val="20"/>
              </w:rPr>
            </w:pPr>
          </w:p>
          <w:p w14:paraId="6F5B8D9E" w14:textId="77777777" w:rsidR="00000410" w:rsidRDefault="00000410">
            <w:pPr>
              <w:rPr>
                <w:i/>
                <w:color w:val="808080" w:themeColor="background1" w:themeShade="80"/>
                <w:sz w:val="20"/>
              </w:rPr>
            </w:pPr>
          </w:p>
          <w:p w14:paraId="2654E7BA" w14:textId="77777777" w:rsidR="00000410" w:rsidRDefault="00000410">
            <w:pPr>
              <w:rPr>
                <w:i/>
                <w:color w:val="808080" w:themeColor="background1" w:themeShade="80"/>
                <w:sz w:val="20"/>
              </w:rPr>
            </w:pPr>
          </w:p>
          <w:p w14:paraId="224A91D4" w14:textId="77777777" w:rsidR="00000410" w:rsidRDefault="00000410">
            <w:pPr>
              <w:rPr>
                <w:i/>
                <w:color w:val="808080" w:themeColor="background1" w:themeShade="80"/>
                <w:sz w:val="20"/>
              </w:rPr>
            </w:pPr>
          </w:p>
          <w:p w14:paraId="21C941E4" w14:textId="77777777" w:rsidR="00000410" w:rsidRDefault="00000410">
            <w:pPr>
              <w:rPr>
                <w:i/>
                <w:color w:val="808080" w:themeColor="background1" w:themeShade="80"/>
                <w:sz w:val="20"/>
              </w:rPr>
            </w:pPr>
          </w:p>
          <w:p w14:paraId="40F1936E" w14:textId="77777777" w:rsidR="00000410" w:rsidRDefault="00000410">
            <w:pPr>
              <w:rPr>
                <w:i/>
                <w:color w:val="808080" w:themeColor="background1" w:themeShade="80"/>
                <w:sz w:val="20"/>
              </w:rPr>
            </w:pPr>
          </w:p>
          <w:p w14:paraId="0EB1C75E" w14:textId="77777777" w:rsidR="00000410" w:rsidRDefault="00000410">
            <w:pPr>
              <w:rPr>
                <w:i/>
                <w:color w:val="808080" w:themeColor="background1" w:themeShade="80"/>
                <w:sz w:val="20"/>
              </w:rPr>
            </w:pPr>
          </w:p>
          <w:p w14:paraId="553A23E9" w14:textId="77777777" w:rsidR="00000410" w:rsidRPr="001E1561" w:rsidRDefault="00000410">
            <w:pPr>
              <w:rPr>
                <w:i/>
                <w:color w:val="808080" w:themeColor="background1" w:themeShade="80"/>
                <w:sz w:val="20"/>
              </w:rPr>
            </w:pPr>
          </w:p>
        </w:tc>
      </w:tr>
      <w:tr w:rsidR="00A840D6" w14:paraId="3F372499" w14:textId="77777777" w:rsidTr="00000410">
        <w:trPr>
          <w:trHeight w:val="2542"/>
        </w:trPr>
        <w:tc>
          <w:tcPr>
            <w:tcW w:w="2865" w:type="dxa"/>
          </w:tcPr>
          <w:p w14:paraId="05254033" w14:textId="77777777" w:rsidR="00A840D6" w:rsidRPr="001E1561" w:rsidRDefault="008D0520" w:rsidP="001E1561">
            <w:pPr>
              <w:jc w:val="center"/>
              <w:rPr>
                <w:b/>
              </w:rPr>
            </w:pPr>
            <w:r w:rsidRPr="001E1561">
              <w:rPr>
                <w:b/>
              </w:rPr>
              <w:lastRenderedPageBreak/>
              <w:t>Proposed Methodology</w:t>
            </w:r>
          </w:p>
        </w:tc>
        <w:tc>
          <w:tcPr>
            <w:tcW w:w="5991" w:type="dxa"/>
          </w:tcPr>
          <w:p w14:paraId="011C8C18" w14:textId="77777777" w:rsidR="00A840D6" w:rsidRPr="001E1561" w:rsidRDefault="001E1561">
            <w:pPr>
              <w:rPr>
                <w:i/>
                <w:color w:val="808080" w:themeColor="background1" w:themeShade="80"/>
                <w:sz w:val="20"/>
              </w:rPr>
            </w:pPr>
            <w:r w:rsidRPr="001E1561">
              <w:rPr>
                <w:i/>
                <w:color w:val="808080" w:themeColor="background1" w:themeShade="80"/>
                <w:sz w:val="20"/>
              </w:rPr>
              <w:t>Please describe the proposed research approach and methodology for the study. Applicants may discuss the theoretical or analytical framework, research methods and approach, potential data sources or research materials, and the expected scope of the research.</w:t>
            </w:r>
          </w:p>
        </w:tc>
      </w:tr>
      <w:tr w:rsidR="00A840D6" w14:paraId="0646D710" w14:textId="77777777" w:rsidTr="00000410">
        <w:trPr>
          <w:trHeight w:val="3257"/>
        </w:trPr>
        <w:tc>
          <w:tcPr>
            <w:tcW w:w="2865" w:type="dxa"/>
          </w:tcPr>
          <w:p w14:paraId="4183DE0C" w14:textId="77777777" w:rsidR="00A840D6" w:rsidRPr="001E1561" w:rsidRDefault="008D0520" w:rsidP="001E1561">
            <w:pPr>
              <w:jc w:val="center"/>
              <w:rPr>
                <w:b/>
              </w:rPr>
            </w:pPr>
            <w:r w:rsidRPr="001E1561">
              <w:rPr>
                <w:b/>
              </w:rPr>
              <w:t xml:space="preserve">Expected </w:t>
            </w:r>
            <w:r w:rsidR="001E1561">
              <w:rPr>
                <w:b/>
              </w:rPr>
              <w:t>Research Outcomes</w:t>
            </w:r>
          </w:p>
        </w:tc>
        <w:tc>
          <w:tcPr>
            <w:tcW w:w="5991" w:type="dxa"/>
          </w:tcPr>
          <w:p w14:paraId="7AEA36D7" w14:textId="77777777" w:rsidR="00A840D6" w:rsidRPr="001E1561" w:rsidRDefault="001E1561">
            <w:pPr>
              <w:rPr>
                <w:i/>
                <w:color w:val="808080" w:themeColor="background1" w:themeShade="80"/>
                <w:sz w:val="20"/>
              </w:rPr>
            </w:pPr>
            <w:r w:rsidRPr="001E1561">
              <w:rPr>
                <w:i/>
                <w:color w:val="808080" w:themeColor="background1" w:themeShade="80"/>
                <w:sz w:val="20"/>
              </w:rPr>
              <w:t>Applicants may address:</w:t>
            </w:r>
            <w:r w:rsidRPr="001E1561">
              <w:rPr>
                <w:i/>
                <w:color w:val="808080" w:themeColor="background1" w:themeShade="80"/>
                <w:sz w:val="20"/>
              </w:rPr>
              <w:br/>
              <w:t>• Expected findings or anticipated research outcomes</w:t>
            </w:r>
            <w:r w:rsidRPr="001E1561">
              <w:rPr>
                <w:i/>
                <w:color w:val="808080" w:themeColor="background1" w:themeShade="80"/>
                <w:sz w:val="20"/>
              </w:rPr>
              <w:br/>
              <w:t>• Contribution to academic or policy discussions</w:t>
            </w:r>
            <w:r w:rsidRPr="001E1561">
              <w:rPr>
                <w:i/>
                <w:color w:val="808080" w:themeColor="background1" w:themeShade="80"/>
                <w:sz w:val="20"/>
              </w:rPr>
              <w:br/>
              <w:t>• Relevance to public-sector digital transformation</w:t>
            </w:r>
            <w:r w:rsidRPr="001E1561">
              <w:rPr>
                <w:i/>
                <w:color w:val="808080" w:themeColor="background1" w:themeShade="80"/>
                <w:sz w:val="20"/>
              </w:rPr>
              <w:br/>
              <w:t>• Potential institutional or policy implications</w:t>
            </w:r>
          </w:p>
        </w:tc>
      </w:tr>
      <w:tr w:rsidR="001E1561" w14:paraId="335BAF10" w14:textId="77777777" w:rsidTr="00000410">
        <w:trPr>
          <w:trHeight w:val="2539"/>
        </w:trPr>
        <w:tc>
          <w:tcPr>
            <w:tcW w:w="2865" w:type="dxa"/>
          </w:tcPr>
          <w:p w14:paraId="66B52527" w14:textId="77777777" w:rsidR="001E1561" w:rsidRPr="001E1561" w:rsidRDefault="001E1561" w:rsidP="001E1561">
            <w:pPr>
              <w:jc w:val="center"/>
              <w:rPr>
                <w:rFonts w:eastAsia="맑은 고딕"/>
                <w:b/>
                <w:lang w:eastAsia="ko-KR"/>
              </w:rPr>
            </w:pPr>
            <w:r>
              <w:rPr>
                <w:rFonts w:eastAsia="맑은 고딕" w:hint="eastAsia"/>
                <w:b/>
                <w:lang w:eastAsia="ko-KR"/>
              </w:rPr>
              <w:t>Policy Implication</w:t>
            </w:r>
          </w:p>
        </w:tc>
        <w:tc>
          <w:tcPr>
            <w:tcW w:w="5991" w:type="dxa"/>
          </w:tcPr>
          <w:p w14:paraId="4E5F26AE" w14:textId="77777777" w:rsidR="001E1561" w:rsidRPr="001E1561" w:rsidRDefault="001E1561">
            <w:pPr>
              <w:rPr>
                <w:i/>
                <w:color w:val="808080" w:themeColor="background1" w:themeShade="80"/>
                <w:sz w:val="20"/>
              </w:rPr>
            </w:pPr>
            <w:r w:rsidRPr="001E1561">
              <w:rPr>
                <w:i/>
                <w:color w:val="808080" w:themeColor="background1" w:themeShade="80"/>
                <w:sz w:val="20"/>
              </w:rPr>
              <w:t>Please explain how the proposed research may contribute to public policy, institutional improvement, governance systems, or practical implementation in the applicant’s professional or national context.</w:t>
            </w:r>
          </w:p>
        </w:tc>
      </w:tr>
      <w:tr w:rsidR="00A840D6" w14:paraId="391EEA6A" w14:textId="77777777" w:rsidTr="00000410">
        <w:trPr>
          <w:trHeight w:val="2533"/>
        </w:trPr>
        <w:tc>
          <w:tcPr>
            <w:tcW w:w="2865" w:type="dxa"/>
          </w:tcPr>
          <w:p w14:paraId="5F57C816" w14:textId="77777777" w:rsidR="00A840D6" w:rsidRPr="001E1561" w:rsidRDefault="008D0520" w:rsidP="001E1561">
            <w:pPr>
              <w:jc w:val="center"/>
              <w:rPr>
                <w:b/>
              </w:rPr>
            </w:pPr>
            <w:r w:rsidRPr="001E1561">
              <w:rPr>
                <w:b/>
              </w:rPr>
              <w:t>Preliminary Bibliography</w:t>
            </w:r>
          </w:p>
        </w:tc>
        <w:tc>
          <w:tcPr>
            <w:tcW w:w="5991" w:type="dxa"/>
          </w:tcPr>
          <w:p w14:paraId="45A3D493" w14:textId="77777777" w:rsidR="00A840D6" w:rsidRPr="001E1561" w:rsidRDefault="001E1561">
            <w:pPr>
              <w:rPr>
                <w:i/>
                <w:color w:val="808080" w:themeColor="background1" w:themeShade="80"/>
                <w:sz w:val="20"/>
              </w:rPr>
            </w:pPr>
            <w:r w:rsidRPr="001E1561">
              <w:rPr>
                <w:i/>
                <w:color w:val="808080" w:themeColor="background1" w:themeShade="80"/>
                <w:sz w:val="20"/>
              </w:rPr>
              <w:t>Please provide a list of key references, academic literature, policy reports, or other materials relevant to the proposed research topic.</w:t>
            </w:r>
          </w:p>
        </w:tc>
      </w:tr>
    </w:tbl>
    <w:p w14:paraId="7213A445" w14:textId="77777777" w:rsidR="00000410" w:rsidRDefault="00000410" w:rsidP="001E1561"/>
    <w:p w14:paraId="7691DB02" w14:textId="77777777" w:rsidR="001E1561" w:rsidRDefault="001E1561" w:rsidP="001E1561">
      <w:r>
        <w:t>I certify that this proposal reflects my original research interests and intended area of doctoral study.</w:t>
      </w:r>
    </w:p>
    <w:p w14:paraId="548BC3F3" w14:textId="77777777" w:rsidR="001E1561" w:rsidRDefault="001E1561" w:rsidP="001E1561">
      <w:r>
        <w:t>Date: _______________________</w:t>
      </w:r>
    </w:p>
    <w:p w14:paraId="10E93498" w14:textId="77777777" w:rsidR="00C13347" w:rsidRDefault="001E1561">
      <w:r>
        <w:t>Applicant Signature: _______________________</w:t>
      </w:r>
    </w:p>
    <w:sectPr w:rsidR="00C13347"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25866" w14:textId="77777777" w:rsidR="00135E32" w:rsidRDefault="00135E32" w:rsidP="002512E1">
      <w:pPr>
        <w:spacing w:after="0" w:line="240" w:lineRule="auto"/>
      </w:pPr>
      <w:r>
        <w:separator/>
      </w:r>
    </w:p>
  </w:endnote>
  <w:endnote w:type="continuationSeparator" w:id="0">
    <w:p w14:paraId="78BEC889" w14:textId="77777777" w:rsidR="00135E32" w:rsidRDefault="00135E32" w:rsidP="00251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111584"/>
      <w:docPartObj>
        <w:docPartGallery w:val="Page Numbers (Bottom of Page)"/>
        <w:docPartUnique/>
      </w:docPartObj>
    </w:sdtPr>
    <w:sdtEndPr/>
    <w:sdtContent>
      <w:p w14:paraId="409D0DE0" w14:textId="4392FBBC" w:rsidR="002512E1" w:rsidRDefault="002512E1">
        <w:pPr>
          <w:pStyle w:val="a6"/>
          <w:jc w:val="right"/>
        </w:pPr>
        <w:r>
          <w:fldChar w:fldCharType="begin"/>
        </w:r>
        <w:r>
          <w:instrText>PAGE   \* MERGEFORMAT</w:instrText>
        </w:r>
        <w:r>
          <w:fldChar w:fldCharType="separate"/>
        </w:r>
        <w:r w:rsidR="00180DB0" w:rsidRPr="00180DB0">
          <w:rPr>
            <w:noProof/>
            <w:lang w:val="ko-KR" w:eastAsia="ko-KR"/>
          </w:rPr>
          <w:t>3</w:t>
        </w:r>
        <w:r>
          <w:fldChar w:fldCharType="end"/>
        </w:r>
      </w:p>
    </w:sdtContent>
  </w:sdt>
  <w:p w14:paraId="642A1FDE" w14:textId="77777777" w:rsidR="002512E1" w:rsidRDefault="002512E1">
    <w:pPr>
      <w:pStyle w:val="a6"/>
    </w:pPr>
    <w:r w:rsidRPr="002512E1">
      <w:rPr>
        <w:noProof/>
        <w:lang w:eastAsia="ko-KR"/>
      </w:rPr>
      <w:drawing>
        <wp:inline distT="0" distB="0" distL="0" distR="0" wp14:anchorId="5E39A1BE" wp14:editId="63FEED88">
          <wp:extent cx="1398319" cy="243929"/>
          <wp:effectExtent l="0" t="0" r="0" b="3810"/>
          <wp:docPr id="1" name="그림 1" descr="C:\Users\uos\Downloads\1. 심볼&amp;로고타입\심볼&amp;로고타입\logo_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os\Downloads\1. 심볼&amp;로고타입\심볼&amp;로고타입\logo_horizontal.png"/>
                  <pic:cNvPicPr>
                    <a:picLocks noChangeAspect="1" noChangeArrowheads="1"/>
                  </pic:cNvPicPr>
                </pic:nvPicPr>
                <pic:blipFill rotWithShape="1">
                  <a:blip r:embed="rId1">
                    <a:extLst>
                      <a:ext uri="{28A0092B-C50C-407E-A947-70E740481C1C}">
                        <a14:useLocalDpi xmlns:a14="http://schemas.microsoft.com/office/drawing/2010/main" val="0"/>
                      </a:ext>
                    </a:extLst>
                  </a:blip>
                  <a:srcRect t="41473" b="41082"/>
                  <a:stretch/>
                </pic:blipFill>
                <pic:spPr bwMode="auto">
                  <a:xfrm>
                    <a:off x="0" y="0"/>
                    <a:ext cx="1505263" cy="262585"/>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07FFF" w14:textId="77777777" w:rsidR="00135E32" w:rsidRDefault="00135E32" w:rsidP="002512E1">
      <w:pPr>
        <w:spacing w:after="0" w:line="240" w:lineRule="auto"/>
      </w:pPr>
      <w:r>
        <w:separator/>
      </w:r>
    </w:p>
  </w:footnote>
  <w:footnote w:type="continuationSeparator" w:id="0">
    <w:p w14:paraId="2B4CDB1A" w14:textId="77777777" w:rsidR="00135E32" w:rsidRDefault="00135E32" w:rsidP="002512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0410"/>
    <w:rsid w:val="00034616"/>
    <w:rsid w:val="0006063C"/>
    <w:rsid w:val="00135E32"/>
    <w:rsid w:val="0015074B"/>
    <w:rsid w:val="00167B88"/>
    <w:rsid w:val="00180DB0"/>
    <w:rsid w:val="001E1561"/>
    <w:rsid w:val="002512E1"/>
    <w:rsid w:val="0029639D"/>
    <w:rsid w:val="00326F90"/>
    <w:rsid w:val="006F71A2"/>
    <w:rsid w:val="008D0520"/>
    <w:rsid w:val="00A840D6"/>
    <w:rsid w:val="00AA1D8D"/>
    <w:rsid w:val="00B47730"/>
    <w:rsid w:val="00B92DF1"/>
    <w:rsid w:val="00C1334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2CE2E4"/>
  <w14:defaultImageDpi w14:val="300"/>
  <w15:docId w15:val="{3E262A43-7ECB-4571-88EA-E0ED71F7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매크로 텍스트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인용 Char"/>
    <w:basedOn w:val="a2"/>
    <w:link w:val="af"/>
    <w:uiPriority w:val="29"/>
    <w:rsid w:val="00FC693F"/>
    <w:rPr>
      <w:i/>
      <w:iCs/>
      <w:color w:val="000000" w:themeColor="text1"/>
    </w:rPr>
  </w:style>
  <w:style w:type="character" w:customStyle="1" w:styleId="4Char">
    <w:name w:val="제목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0406">
      <w:bodyDiv w:val="1"/>
      <w:marLeft w:val="0"/>
      <w:marRight w:val="0"/>
      <w:marTop w:val="0"/>
      <w:marBottom w:val="0"/>
      <w:divBdr>
        <w:top w:val="none" w:sz="0" w:space="0" w:color="auto"/>
        <w:left w:val="none" w:sz="0" w:space="0" w:color="auto"/>
        <w:bottom w:val="none" w:sz="0" w:space="0" w:color="auto"/>
        <w:right w:val="none" w:sz="0" w:space="0" w:color="auto"/>
      </w:divBdr>
    </w:div>
    <w:div w:id="363793744">
      <w:bodyDiv w:val="1"/>
      <w:marLeft w:val="0"/>
      <w:marRight w:val="0"/>
      <w:marTop w:val="0"/>
      <w:marBottom w:val="0"/>
      <w:divBdr>
        <w:top w:val="none" w:sz="0" w:space="0" w:color="auto"/>
        <w:left w:val="none" w:sz="0" w:space="0" w:color="auto"/>
        <w:bottom w:val="none" w:sz="0" w:space="0" w:color="auto"/>
        <w:right w:val="none" w:sz="0" w:space="0" w:color="auto"/>
      </w:divBdr>
    </w:div>
    <w:div w:id="16673210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D55D1-16E0-4717-9BB7-215968F7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540</Words>
  <Characters>3078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uos</cp:lastModifiedBy>
  <cp:revision>3</cp:revision>
  <dcterms:created xsi:type="dcterms:W3CDTF">2026-07-31T06:27:00Z</dcterms:created>
  <dcterms:modified xsi:type="dcterms:W3CDTF">2026-07-31T06:44:00Z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da8eeeba-2cc1-432c-9afd-9a9202185235</vt:lpwstr>
  </property>
</Properties>
</file>